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body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REPUBLIKA HRVATSKA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TRGOVAČKI SUD U OSIJEKU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STALNA SLUŽBA U SLAVONSKOM BRODU   			3 Stpn-208/2013-4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Trg pobjede 13    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35000 SLAVONSKI BROD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  J  E  Š  E  N  J  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TRGOVAČKI SUD U OSIJEKU STALNA SLUŽBA SLAVONSKOM  BRODU, po sucu Danieli Martini Maoduš, u pravnoj stvari dužnika kao predlagatelja Vesna Pavlica, vlasnica STUDIO L&amp;M, Nova Gradiška, Prvča 183, OIB: 4738512177, radi sklapanja predstečajne nagodbe, dana 14. siječnja 2014.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 i j e š i o  j e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	Odobrava se sklopljena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PREDSTEČAJNA NAGODBA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	Predstečajna nagodba (dalje u tekstu nagodba) se sklapa između dužnika Vesna Pavlica, vlasnica STUDIO L&amp;M, Nova Gradiška, Prvča 183, OIB: 4738512177, (dalje u tekstu: dužnik) i vjerovnika predstečajne nagodbe kako slijedi: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OIB VJEROVNIKA 	NAZIV VJEROVNIKA	UTVRĐENI IZNOS	SMANJENI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					 	TRAŽBINE		IZNOS												TRAŽBINE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18683136487		RH Ministarstvo financija	224.803,51 kn		151.716,65 kn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28921383001		Hrvatske vode, Zagreb	2.694,27 kn		-	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68419124305		HRT javna ustanova, Zagreb	6.015,92 kn		-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88106895548		Slavča d.o.o. N. Gradiška	5.907,02 kn		-	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1. Vjerovnik RH Ministarstvo financija otpisuje dužniku tražbinu sa osnova kamata od 73.086,86 kn.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Konstatira se da se ova nagodba odnosi na tražbine dospjele do dana otvaranja predstečajne nagodbe, i to dana 7. 3. 2013. godine.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	Dužnik se obvezuje iznos duga koji predstavlja iznose utvrđenih tražbina prema svakom od vjerovnika otplatiti u 48 jednakih mjesečnih rata, a koje dospijevaju zadnjeg dana u mjesecu s fiksnom kamatnom stopom u visini od 4,5 % godišnje, a koja počinje teći od prvog idućeg dana po dospijeću svake pojedine rate, tako da prve rate dospijevaju 28. 2. 2014. godine, a iduće zadnjeg dana u mjesecu, u narednim mjesecima.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Ako dužnik ne plati 3 uzastopne mjesečne rate, u cijelosti dospijeva i preostali iznos neplaćenog duga.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Kod djelomične isplate smatra se najprije plaćenim najranije dospjeli iznos glavnice.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	2. Ova nagodba ima snagu ovršne isprave.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Obrazloženje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Dužnik Vesna Pavlica, vlasnica STUDIO L&amp;M, Nova Gradiška, Prvča 183, OIB: 4738512177, je kao predlagatelj predložio provođenje postupka radi sklapanja i odobravanja predstečajne nagodbe.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Uvidom u spis je utvrđeno da je dužnik uz prijedlog dostavio sve potrebne isprave predviđene člankom 66. st. 2. Zakona o financijskom poslovanju i predstečajnoj nagodbi NN 108/21 i 144/12.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Sud je na temelju dostavljenih isprava utvrdio da su ispunjene pretpostavke za sklapanje i odobravanje sklopljene predstečajne nagodbe iz slijedećih razloga.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Proizlazi da je u postupku pred FINA-om objavljeno rješenje kojim se je utvrdilo da je za Plan financijskog restrukturiranja dužnika glasovao vjerovnik čija tražbina prelazi 2/3 svih utvrđenih tražbina, a na ročištu pred ovim Sudom radi sklapanja predstečajne nagodbe, prijedlog za sklapanja predstečajne nagodbe dužnika, također je prihvatio vjerovnik čija tražbina prelazi 2/3 svih utvrđenih tražbina, iz čega slijedi da je prijedlog za sklapanje predstečajne nagodbe prihvatio vjerovnik čija tražbina čini potrebnu većinu iz čl. 63. Zakona o financijskom poslovanju i predstečajnoj nagodbi, te je Sud odobrio sklapanje predstečajne nagodbe ovim rješenjem u sadržaju koji je istovjetan sa sadržajem prihvaćenog plana restrukturiranja dužnika.	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U Slavonskom Brodu 14. siječnja 2014.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Sutkinja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Daniela Martini Maoduš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NAPUTAK  O PRAVNOM LIJEKU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Protiv ovog rješenja nezadovoljna stranka može izjaviti žalbu Visokom trgovačkom sudu u roku 8 dana od dana primitka prijepisa istog. Žalba se podnosi ovome sudu u 3 primjerka. Rok za žalbu za vjerovnike koji nisu pristupili na ročište za odobravanje stečajne nagodbe teče od objave ovog rješenja na oglasnim stranicama FINA-e. Vjerovnici koji su pristupili na ročište za odobravanje stečajne nagodbe  i dužnik su se odrekli prava žalbe na ovo rješenje.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Dostaviti: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- FINA Osijek, Pisarnica predstečajnih nagodbi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- kalendar 12 dana          </w:t>
      </w:r>
    </w:p>
    <w:p>
      <w:pPr>
        <w:spacing w:after="0"/>
        <w:ind w:left="0"/>
        <w:jc w:val="left"/>
      </w:pPr>
    </w:p>
    <w:sectPr>
      <w:pgSz w:w="11907" w:h="16840" w:code="9"/>
      <w:pgMar w:top="1418" w:right="1134" w:bottom="1418" w:left="1701" w:header="1021" w:footer="1021" w:gutter="0"/>
      <w:cols w:space="72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 mc:Ignorable="">
  <w:compat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../customXML/item1.xml" Type="http://schemas.openxmlformats.org/officeDocument/2006/relationships/customXml" Id="rId3"/>
    <Relationship Target="numbering.xml" Type="http://schemas.openxmlformats.org/officeDocument/2006/relationships/numbering" Id="rId4"/>
</Relationships>
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>
  <dc:creator>eSpis</dc:creator>
  <cp:lastModifiedBy>eSpis</cp:lastModifiedBy>
</cp:coreProperties>
</file>